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生产计划表</w:t>
      </w:r>
    </w:p>
    <w:p>
      <w:r>
        <w:t>记录编号：FM-035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</w:tblGrid>
      <w:tr>
        <w:tc>
          <w:tcPr>
            <w:tcW w:type="dxa" w:w="923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计划数量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计划开始日期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计划完成日期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责任车间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完成数量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表单编号：FM-035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